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8855720" name="933ebae0-1878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3496363" name="933ebae0-1878-11f1-80e0-2188041d630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2296105" name="4ec6b1f0-1879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1688599" name="4ec6b1f0-1879-11f1-80e0-2188041d630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 Badezimmer und WC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4726493" name="a9b02cf0-187d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0028770" name="a9b02cf0-187d-11f1-80e0-2188041d630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Wohnzimmer, Eingang und Zimmer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73851836" name="f89fe060-187a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7475057" name="f89fe060-187a-11f1-80e0-2188041d630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2 OG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27676785" name="4be34ba0-187a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8100900" name="4be34ba0-187a-11f1-80e0-2188041d630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Badezimmer und WC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1694296" name="6ad14990-187f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0112504" name="6ad14990-187f-11f1-80e0-2188041d630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Schlafzimmer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47704565" name="0666b1b0-1880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7763411" name="0666b1b0-1880-11f1-80e0-2188041d630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 Wohnzimmer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1877406" name="5b03cea0-1881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9678381" name="5b03cea0-1881-11f1-80e0-2188041d630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Formteil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002714678" name="6b5195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9986146" name="6b5195c0-1882-11f1-80e0-2188041d630d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Alle Fenster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40078299" name="03a077b0-187e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646004" name="03a077b0-187e-11f1-80e0-2188041d630d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 Schlafzimmern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1450795" name="b16060c0-1880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174627" name="b16060c0-1880-11f1-80e0-2188041d630d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 Wohnzimmer, Gang, Spense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1812939" name="276854c0-1882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0078508" name="276854c0-1882-11f1-80e0-2188041d630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Eingang Lavabo </w:t>
            </w:r>
          </w:p>
          <w:p>
            <w:pPr>
              <w:spacing w:before="0" w:after="0" w:line="240" w:lineRule="auto"/>
            </w:pPr>
            <w:r>
              <w:t>2 0G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6882952" name="b6899fc0-187c-11f1-80e0-2188041d630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9116462" name="b6899fc0-187c-11f1-80e0-2188041d630d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Soleval 287</w:t>
          </w:r>
        </w:p>
        <w:p>
          <w:pPr>
            <w:spacing w:before="0" w:after="0"/>
          </w:pPr>
          <w:r>
            <w:t>777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